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E5433" w14:textId="77777777" w:rsidR="00831073" w:rsidRPr="002D53B3" w:rsidRDefault="00000000" w:rsidP="00C97706">
      <w:pPr>
        <w:pStyle w:val="Heading1"/>
        <w:jc w:val="center"/>
        <w:rPr>
          <w:rFonts w:ascii="Times New Roman" w:hAnsi="Times New Roman" w:cs="Times New Roman"/>
          <w:color w:val="000000" w:themeColor="text1"/>
          <w:sz w:val="48"/>
          <w:szCs w:val="48"/>
        </w:rPr>
      </w:pPr>
      <w:r w:rsidRPr="002D53B3">
        <w:rPr>
          <w:rFonts w:ascii="Times New Roman" w:hAnsi="Times New Roman" w:cs="Times New Roman"/>
          <w:color w:val="000000" w:themeColor="text1"/>
          <w:sz w:val="48"/>
          <w:szCs w:val="48"/>
        </w:rPr>
        <w:t>RAKESH KAMAJI</w:t>
      </w:r>
    </w:p>
    <w:p w14:paraId="18D0D663" w14:textId="77777777" w:rsidR="00831073" w:rsidRPr="00C97706" w:rsidRDefault="00000000" w:rsidP="00C97706">
      <w:pPr>
        <w:jc w:val="center"/>
        <w:rPr>
          <w:rFonts w:ascii="Times New Roman" w:hAnsi="Times New Roman" w:cs="Times New Roman"/>
          <w:sz w:val="24"/>
          <w:szCs w:val="24"/>
        </w:rPr>
      </w:pPr>
      <w:r w:rsidRPr="00C97706">
        <w:rPr>
          <w:rFonts w:ascii="Times New Roman" w:hAnsi="Times New Roman" w:cs="Times New Roman"/>
          <w:sz w:val="24"/>
          <w:szCs w:val="24"/>
        </w:rPr>
        <w:t>Phone: +91 9100894501 | Email: kamajirakesh@gmail.com</w:t>
      </w:r>
      <w:r w:rsidRPr="00C97706">
        <w:rPr>
          <w:rFonts w:ascii="Times New Roman" w:hAnsi="Times New Roman" w:cs="Times New Roman"/>
          <w:sz w:val="24"/>
          <w:szCs w:val="24"/>
        </w:rPr>
        <w:br/>
        <w:t>GitHub: github.com/Rakeshkamaji | LinkedIn: linkedin.com/in/rakesh-kamaji</w:t>
      </w:r>
    </w:p>
    <w:p w14:paraId="1EBD4DBD" w14:textId="77777777" w:rsidR="00831073" w:rsidRPr="002D53B3" w:rsidRDefault="00000000">
      <w:pPr>
        <w:pStyle w:val="Heading2"/>
        <w:rPr>
          <w:rFonts w:ascii="Times New Roman" w:hAnsi="Times New Roman" w:cs="Times New Roman"/>
          <w:color w:val="000000" w:themeColor="text1"/>
          <w:sz w:val="32"/>
          <w:szCs w:val="32"/>
        </w:rPr>
      </w:pPr>
      <w:r w:rsidRPr="002D53B3">
        <w:rPr>
          <w:rFonts w:ascii="Times New Roman" w:hAnsi="Times New Roman" w:cs="Times New Roman"/>
          <w:color w:val="000000" w:themeColor="text1"/>
          <w:sz w:val="32"/>
          <w:szCs w:val="32"/>
        </w:rPr>
        <w:t>Professional Summary</w:t>
      </w:r>
    </w:p>
    <w:p w14:paraId="5F5C00DC" w14:textId="77777777" w:rsidR="00831073" w:rsidRPr="00C97706" w:rsidRDefault="00000000">
      <w:pPr>
        <w:rPr>
          <w:rFonts w:ascii="Times New Roman" w:hAnsi="Times New Roman" w:cs="Times New Roman"/>
          <w:sz w:val="24"/>
          <w:szCs w:val="24"/>
        </w:rPr>
      </w:pPr>
      <w:r w:rsidRPr="00C97706">
        <w:rPr>
          <w:rFonts w:ascii="Times New Roman" w:hAnsi="Times New Roman" w:cs="Times New Roman"/>
          <w:sz w:val="24"/>
          <w:szCs w:val="24"/>
        </w:rPr>
        <w:t>Final-year B.Tech CSE student with strong knowledge of Python, SQL, data handling, web development, and machine learning. Skilled in application development, debugging, API integration, and database management. Seeking Python Developer opportunities.</w:t>
      </w:r>
    </w:p>
    <w:p w14:paraId="6799D069" w14:textId="77777777" w:rsidR="00831073" w:rsidRPr="002D53B3" w:rsidRDefault="00000000">
      <w:pPr>
        <w:pStyle w:val="Heading2"/>
        <w:rPr>
          <w:rFonts w:ascii="Times New Roman" w:hAnsi="Times New Roman" w:cs="Times New Roman"/>
          <w:color w:val="000000" w:themeColor="text1"/>
          <w:sz w:val="32"/>
          <w:szCs w:val="32"/>
        </w:rPr>
      </w:pPr>
      <w:r w:rsidRPr="002D53B3">
        <w:rPr>
          <w:rFonts w:ascii="Times New Roman" w:hAnsi="Times New Roman" w:cs="Times New Roman"/>
          <w:color w:val="000000" w:themeColor="text1"/>
          <w:sz w:val="32"/>
          <w:szCs w:val="32"/>
        </w:rPr>
        <w:t>Technical Skills</w:t>
      </w:r>
    </w:p>
    <w:p w14:paraId="56EC6117" w14:textId="77777777" w:rsidR="00C97706" w:rsidRPr="00C97706" w:rsidRDefault="00000000" w:rsidP="00C97706">
      <w:pPr>
        <w:pStyle w:val="ListParagraph"/>
        <w:numPr>
          <w:ilvl w:val="0"/>
          <w:numId w:val="10"/>
        </w:numPr>
        <w:rPr>
          <w:rFonts w:ascii="Times New Roman" w:hAnsi="Times New Roman" w:cs="Times New Roman"/>
          <w:sz w:val="24"/>
          <w:szCs w:val="24"/>
        </w:rPr>
      </w:pPr>
      <w:r w:rsidRPr="00C97706">
        <w:rPr>
          <w:rFonts w:ascii="Times New Roman" w:hAnsi="Times New Roman" w:cs="Times New Roman"/>
          <w:sz w:val="24"/>
          <w:szCs w:val="24"/>
        </w:rPr>
        <w:t>Python, C, JavaScript</w:t>
      </w:r>
    </w:p>
    <w:p w14:paraId="7EDEA4ED" w14:textId="23045D0D" w:rsidR="00C97706" w:rsidRPr="00C97706" w:rsidRDefault="00000000" w:rsidP="00C97706">
      <w:pPr>
        <w:pStyle w:val="ListParagraph"/>
        <w:numPr>
          <w:ilvl w:val="0"/>
          <w:numId w:val="10"/>
        </w:numPr>
        <w:rPr>
          <w:rFonts w:ascii="Times New Roman" w:hAnsi="Times New Roman" w:cs="Times New Roman"/>
          <w:sz w:val="24"/>
          <w:szCs w:val="24"/>
        </w:rPr>
      </w:pPr>
      <w:r w:rsidRPr="00C97706">
        <w:rPr>
          <w:rFonts w:ascii="Times New Roman" w:hAnsi="Times New Roman" w:cs="Times New Roman"/>
          <w:sz w:val="24"/>
          <w:szCs w:val="24"/>
        </w:rPr>
        <w:t>MySQL, SQL</w:t>
      </w:r>
    </w:p>
    <w:p w14:paraId="57DA0925" w14:textId="77777777" w:rsidR="00C97706" w:rsidRPr="00C97706" w:rsidRDefault="00000000" w:rsidP="00C97706">
      <w:pPr>
        <w:pStyle w:val="ListParagraph"/>
        <w:numPr>
          <w:ilvl w:val="0"/>
          <w:numId w:val="10"/>
        </w:numPr>
        <w:rPr>
          <w:rFonts w:ascii="Times New Roman" w:hAnsi="Times New Roman" w:cs="Times New Roman"/>
          <w:sz w:val="24"/>
          <w:szCs w:val="24"/>
        </w:rPr>
      </w:pPr>
      <w:r w:rsidRPr="00C97706">
        <w:rPr>
          <w:rFonts w:ascii="Times New Roman" w:hAnsi="Times New Roman" w:cs="Times New Roman"/>
          <w:sz w:val="24"/>
          <w:szCs w:val="24"/>
        </w:rPr>
        <w:t xml:space="preserve">HTML, CSS, JavaScript </w:t>
      </w:r>
    </w:p>
    <w:p w14:paraId="3A195413" w14:textId="6EF21344" w:rsidR="00C97706" w:rsidRPr="00C97706" w:rsidRDefault="00000000" w:rsidP="00C97706">
      <w:pPr>
        <w:pStyle w:val="ListParagraph"/>
        <w:numPr>
          <w:ilvl w:val="0"/>
          <w:numId w:val="10"/>
        </w:numPr>
        <w:rPr>
          <w:rFonts w:ascii="Times New Roman" w:hAnsi="Times New Roman" w:cs="Times New Roman"/>
          <w:sz w:val="24"/>
          <w:szCs w:val="24"/>
        </w:rPr>
      </w:pPr>
      <w:r w:rsidRPr="00C97706">
        <w:rPr>
          <w:rFonts w:ascii="Times New Roman" w:hAnsi="Times New Roman" w:cs="Times New Roman"/>
          <w:sz w:val="24"/>
          <w:szCs w:val="24"/>
        </w:rPr>
        <w:t xml:space="preserve">Git, GitHub, VS Code </w:t>
      </w:r>
    </w:p>
    <w:p w14:paraId="12DD39D8" w14:textId="082622FF" w:rsidR="00831073" w:rsidRPr="00C97706" w:rsidRDefault="00000000" w:rsidP="00C97706">
      <w:pPr>
        <w:pStyle w:val="ListParagraph"/>
        <w:numPr>
          <w:ilvl w:val="0"/>
          <w:numId w:val="10"/>
        </w:numPr>
        <w:rPr>
          <w:rFonts w:ascii="Times New Roman" w:hAnsi="Times New Roman" w:cs="Times New Roman"/>
          <w:sz w:val="24"/>
          <w:szCs w:val="24"/>
        </w:rPr>
      </w:pPr>
      <w:r w:rsidRPr="00C97706">
        <w:rPr>
          <w:rFonts w:ascii="Times New Roman" w:hAnsi="Times New Roman" w:cs="Times New Roman"/>
          <w:sz w:val="24"/>
          <w:szCs w:val="24"/>
        </w:rPr>
        <w:t>Data Processing, API Integration, Machine Learning, SDLC, Troubleshooting</w:t>
      </w:r>
    </w:p>
    <w:p w14:paraId="4C00C3F2" w14:textId="77777777" w:rsidR="00831073" w:rsidRPr="002D53B3" w:rsidRDefault="00000000">
      <w:pPr>
        <w:pStyle w:val="Heading2"/>
        <w:rPr>
          <w:rFonts w:ascii="Times New Roman" w:hAnsi="Times New Roman" w:cs="Times New Roman"/>
          <w:color w:val="000000" w:themeColor="text1"/>
          <w:sz w:val="32"/>
          <w:szCs w:val="32"/>
        </w:rPr>
      </w:pPr>
      <w:r w:rsidRPr="002D53B3">
        <w:rPr>
          <w:rFonts w:ascii="Times New Roman" w:hAnsi="Times New Roman" w:cs="Times New Roman"/>
          <w:color w:val="000000" w:themeColor="text1"/>
          <w:sz w:val="32"/>
          <w:szCs w:val="32"/>
        </w:rPr>
        <w:t>Projects</w:t>
      </w:r>
    </w:p>
    <w:p w14:paraId="522781F3" w14:textId="77777777" w:rsidR="00C97706" w:rsidRDefault="00000000" w:rsidP="00C97706">
      <w:pPr>
        <w:pStyle w:val="ListParagraph"/>
        <w:numPr>
          <w:ilvl w:val="0"/>
          <w:numId w:val="11"/>
        </w:numPr>
        <w:rPr>
          <w:rFonts w:ascii="Times New Roman" w:hAnsi="Times New Roman" w:cs="Times New Roman"/>
          <w:sz w:val="24"/>
          <w:szCs w:val="24"/>
        </w:rPr>
      </w:pPr>
      <w:r w:rsidRPr="00C97706">
        <w:rPr>
          <w:rFonts w:ascii="Times New Roman" w:hAnsi="Times New Roman" w:cs="Times New Roman"/>
          <w:sz w:val="24"/>
          <w:szCs w:val="24"/>
        </w:rPr>
        <w:t>Twitter Cyberbullying Detection System: Developed an ML-based Python application to classify harmful content and perform data processing.</w:t>
      </w:r>
    </w:p>
    <w:p w14:paraId="546A08C2" w14:textId="0CEBEE74" w:rsidR="00831073" w:rsidRPr="00C97706" w:rsidRDefault="00000000" w:rsidP="00C97706">
      <w:pPr>
        <w:pStyle w:val="ListParagraph"/>
        <w:numPr>
          <w:ilvl w:val="0"/>
          <w:numId w:val="11"/>
        </w:numPr>
        <w:rPr>
          <w:rFonts w:ascii="Times New Roman" w:hAnsi="Times New Roman" w:cs="Times New Roman"/>
          <w:sz w:val="24"/>
          <w:szCs w:val="24"/>
        </w:rPr>
      </w:pPr>
      <w:r w:rsidRPr="00C97706">
        <w:rPr>
          <w:rFonts w:ascii="Times New Roman" w:hAnsi="Times New Roman" w:cs="Times New Roman"/>
          <w:sz w:val="24"/>
          <w:szCs w:val="24"/>
        </w:rPr>
        <w:t>Ground Hole Detection for Surveillance: Built a deep learning solution using Python for drone-image analysis and object detection.</w:t>
      </w:r>
    </w:p>
    <w:p w14:paraId="02DEDF42" w14:textId="77777777" w:rsidR="00831073" w:rsidRPr="002D53B3" w:rsidRDefault="00000000">
      <w:pPr>
        <w:pStyle w:val="Heading2"/>
        <w:rPr>
          <w:rFonts w:ascii="Times New Roman" w:hAnsi="Times New Roman" w:cs="Times New Roman"/>
          <w:color w:val="000000" w:themeColor="text1"/>
          <w:sz w:val="32"/>
          <w:szCs w:val="32"/>
        </w:rPr>
      </w:pPr>
      <w:r w:rsidRPr="002D53B3">
        <w:rPr>
          <w:rFonts w:ascii="Times New Roman" w:hAnsi="Times New Roman" w:cs="Times New Roman"/>
          <w:color w:val="000000" w:themeColor="text1"/>
          <w:sz w:val="32"/>
          <w:szCs w:val="32"/>
        </w:rPr>
        <w:t>Education</w:t>
      </w:r>
    </w:p>
    <w:p w14:paraId="3B27A637" w14:textId="1D2948FF" w:rsidR="00831073" w:rsidRPr="002D53B3" w:rsidRDefault="00000000" w:rsidP="002D53B3">
      <w:pPr>
        <w:rPr>
          <w:rFonts w:ascii="Times New Roman" w:hAnsi="Times New Roman" w:cs="Times New Roman"/>
          <w:sz w:val="24"/>
          <w:szCs w:val="24"/>
        </w:rPr>
      </w:pPr>
      <w:r w:rsidRPr="002D53B3">
        <w:rPr>
          <w:rFonts w:ascii="Times New Roman" w:hAnsi="Times New Roman" w:cs="Times New Roman"/>
          <w:sz w:val="24"/>
          <w:szCs w:val="24"/>
        </w:rPr>
        <w:t>B.Tech CSE, Indur Institute of Engineering and Technology (</w:t>
      </w:r>
      <w:r w:rsidR="00C97706" w:rsidRPr="002D53B3">
        <w:rPr>
          <w:rFonts w:ascii="Times New Roman" w:hAnsi="Times New Roman" w:cs="Times New Roman"/>
          <w:sz w:val="24"/>
          <w:szCs w:val="24"/>
        </w:rPr>
        <w:t>20</w:t>
      </w:r>
      <w:r w:rsidRPr="002D53B3">
        <w:rPr>
          <w:rFonts w:ascii="Times New Roman" w:hAnsi="Times New Roman" w:cs="Times New Roman"/>
          <w:sz w:val="24"/>
          <w:szCs w:val="24"/>
        </w:rPr>
        <w:t>23–27)</w:t>
      </w:r>
      <w:r w:rsidR="002D53B3">
        <w:rPr>
          <w:rFonts w:ascii="Times New Roman" w:hAnsi="Times New Roman" w:cs="Times New Roman"/>
          <w:sz w:val="24"/>
          <w:szCs w:val="24"/>
        </w:rPr>
        <w:t>:</w:t>
      </w:r>
      <w:r w:rsidR="00C97706" w:rsidRPr="002D53B3">
        <w:rPr>
          <w:rFonts w:ascii="Times New Roman" w:hAnsi="Times New Roman" w:cs="Times New Roman"/>
          <w:sz w:val="24"/>
          <w:szCs w:val="24"/>
        </w:rPr>
        <w:t xml:space="preserve"> </w:t>
      </w:r>
      <w:r w:rsidR="002D53B3">
        <w:rPr>
          <w:rFonts w:ascii="Times New Roman" w:hAnsi="Times New Roman" w:cs="Times New Roman"/>
          <w:sz w:val="24"/>
          <w:szCs w:val="24"/>
        </w:rPr>
        <w:t xml:space="preserve">        </w:t>
      </w:r>
      <w:r w:rsidRPr="002D53B3">
        <w:rPr>
          <w:rFonts w:ascii="Times New Roman" w:hAnsi="Times New Roman" w:cs="Times New Roman"/>
          <w:sz w:val="24"/>
          <w:szCs w:val="24"/>
        </w:rPr>
        <w:t>CGPA:6.</w:t>
      </w:r>
      <w:r w:rsidR="00C97706" w:rsidRPr="002D53B3">
        <w:rPr>
          <w:rFonts w:ascii="Times New Roman" w:hAnsi="Times New Roman" w:cs="Times New Roman"/>
          <w:sz w:val="24"/>
          <w:szCs w:val="24"/>
        </w:rPr>
        <w:t>54</w:t>
      </w:r>
      <w:r w:rsidRPr="002D53B3">
        <w:rPr>
          <w:rFonts w:ascii="Times New Roman" w:hAnsi="Times New Roman" w:cs="Times New Roman"/>
          <w:sz w:val="24"/>
          <w:szCs w:val="24"/>
        </w:rPr>
        <w:br/>
        <w:t xml:space="preserve">Intermediate (MPC): </w:t>
      </w:r>
      <w:r w:rsidR="00C97706" w:rsidRPr="002D53B3">
        <w:rPr>
          <w:rFonts w:ascii="Times New Roman" w:hAnsi="Times New Roman" w:cs="Times New Roman"/>
          <w:sz w:val="24"/>
          <w:szCs w:val="24"/>
        </w:rPr>
        <w:t xml:space="preserve"> </w:t>
      </w:r>
      <w:r w:rsidR="002D53B3" w:rsidRPr="002D53B3">
        <w:rPr>
          <w:rFonts w:ascii="Times New Roman" w:hAnsi="Times New Roman" w:cs="Times New Roman"/>
          <w:sz w:val="24"/>
          <w:szCs w:val="24"/>
        </w:rPr>
        <w:t xml:space="preserve">           </w:t>
      </w:r>
      <w:r w:rsidR="00C97706" w:rsidRPr="002D53B3">
        <w:rPr>
          <w:rFonts w:ascii="Times New Roman" w:hAnsi="Times New Roman" w:cs="Times New Roman"/>
          <w:sz w:val="24"/>
          <w:szCs w:val="24"/>
        </w:rPr>
        <w:t xml:space="preserve">                                                                          </w:t>
      </w:r>
      <w:r w:rsidR="002D53B3">
        <w:rPr>
          <w:rFonts w:ascii="Times New Roman" w:hAnsi="Times New Roman" w:cs="Times New Roman"/>
          <w:sz w:val="24"/>
          <w:szCs w:val="24"/>
        </w:rPr>
        <w:t xml:space="preserve">         </w:t>
      </w:r>
      <w:r w:rsidR="00C97706" w:rsidRPr="002D53B3">
        <w:rPr>
          <w:rFonts w:ascii="Times New Roman" w:hAnsi="Times New Roman" w:cs="Times New Roman"/>
          <w:sz w:val="24"/>
          <w:szCs w:val="24"/>
        </w:rPr>
        <w:t xml:space="preserve">    </w:t>
      </w:r>
      <w:r w:rsidRPr="002D53B3">
        <w:rPr>
          <w:rFonts w:ascii="Times New Roman" w:hAnsi="Times New Roman" w:cs="Times New Roman"/>
          <w:sz w:val="24"/>
          <w:szCs w:val="24"/>
        </w:rPr>
        <w:t xml:space="preserve">68.6% SSC: </w:t>
      </w:r>
      <w:r w:rsidR="00C97706" w:rsidRPr="002D53B3">
        <w:rPr>
          <w:rFonts w:ascii="Times New Roman" w:hAnsi="Times New Roman" w:cs="Times New Roman"/>
          <w:sz w:val="24"/>
          <w:szCs w:val="24"/>
        </w:rPr>
        <w:t xml:space="preserve">          </w:t>
      </w:r>
      <w:r w:rsidR="002D53B3" w:rsidRPr="002D53B3">
        <w:rPr>
          <w:rFonts w:ascii="Times New Roman" w:hAnsi="Times New Roman" w:cs="Times New Roman"/>
          <w:sz w:val="24"/>
          <w:szCs w:val="24"/>
        </w:rPr>
        <w:t xml:space="preserve"> </w:t>
      </w:r>
      <w:r w:rsidR="00C97706" w:rsidRPr="002D53B3">
        <w:rPr>
          <w:rFonts w:ascii="Times New Roman" w:hAnsi="Times New Roman" w:cs="Times New Roman"/>
          <w:sz w:val="24"/>
          <w:szCs w:val="24"/>
        </w:rPr>
        <w:t xml:space="preserve">                                                                                                    </w:t>
      </w:r>
      <w:r w:rsidR="002D53B3">
        <w:rPr>
          <w:rFonts w:ascii="Times New Roman" w:hAnsi="Times New Roman" w:cs="Times New Roman"/>
          <w:sz w:val="24"/>
          <w:szCs w:val="24"/>
        </w:rPr>
        <w:t xml:space="preserve">        </w:t>
      </w:r>
      <w:r w:rsidR="00C97706" w:rsidRPr="002D53B3">
        <w:rPr>
          <w:rFonts w:ascii="Times New Roman" w:hAnsi="Times New Roman" w:cs="Times New Roman"/>
          <w:sz w:val="24"/>
          <w:szCs w:val="24"/>
        </w:rPr>
        <w:t xml:space="preserve">        </w:t>
      </w:r>
      <w:r w:rsidRPr="002D53B3">
        <w:rPr>
          <w:rFonts w:ascii="Times New Roman" w:hAnsi="Times New Roman" w:cs="Times New Roman"/>
          <w:sz w:val="24"/>
          <w:szCs w:val="24"/>
        </w:rPr>
        <w:t>95%</w:t>
      </w:r>
    </w:p>
    <w:p w14:paraId="7B207182" w14:textId="77777777" w:rsidR="00831073" w:rsidRPr="002D53B3" w:rsidRDefault="00000000">
      <w:pPr>
        <w:pStyle w:val="Heading2"/>
        <w:rPr>
          <w:rFonts w:ascii="Times New Roman" w:hAnsi="Times New Roman" w:cs="Times New Roman"/>
          <w:color w:val="000000" w:themeColor="text1"/>
          <w:sz w:val="32"/>
          <w:szCs w:val="32"/>
        </w:rPr>
      </w:pPr>
      <w:r w:rsidRPr="002D53B3">
        <w:rPr>
          <w:rFonts w:ascii="Times New Roman" w:hAnsi="Times New Roman" w:cs="Times New Roman"/>
          <w:color w:val="000000" w:themeColor="text1"/>
          <w:sz w:val="32"/>
          <w:szCs w:val="32"/>
        </w:rPr>
        <w:t>Certifications &amp; Achievements</w:t>
      </w:r>
    </w:p>
    <w:p w14:paraId="5398E43E" w14:textId="125A5461" w:rsidR="002D53B3" w:rsidRPr="002D53B3" w:rsidRDefault="00000000" w:rsidP="002D53B3">
      <w:pPr>
        <w:pStyle w:val="ListParagraph"/>
        <w:numPr>
          <w:ilvl w:val="0"/>
          <w:numId w:val="16"/>
        </w:numPr>
        <w:rPr>
          <w:rFonts w:ascii="Times New Roman" w:hAnsi="Times New Roman" w:cs="Times New Roman"/>
          <w:sz w:val="24"/>
          <w:szCs w:val="24"/>
        </w:rPr>
      </w:pPr>
      <w:r w:rsidRPr="002D53B3">
        <w:rPr>
          <w:rFonts w:ascii="Times New Roman" w:hAnsi="Times New Roman" w:cs="Times New Roman"/>
          <w:sz w:val="24"/>
          <w:szCs w:val="24"/>
        </w:rPr>
        <w:t>IBM SkillsBuild – Getting Started with Cybersecurity (2026)</w:t>
      </w:r>
      <w:r w:rsidR="002D53B3">
        <w:rPr>
          <w:rFonts w:ascii="Times New Roman" w:hAnsi="Times New Roman" w:cs="Times New Roman"/>
          <w:sz w:val="24"/>
          <w:szCs w:val="24"/>
        </w:rPr>
        <w:t>.</w:t>
      </w:r>
    </w:p>
    <w:p w14:paraId="34AFC532" w14:textId="62C3F351" w:rsidR="002D53B3" w:rsidRPr="002D53B3" w:rsidRDefault="00000000" w:rsidP="002D53B3">
      <w:pPr>
        <w:pStyle w:val="ListParagraph"/>
        <w:numPr>
          <w:ilvl w:val="0"/>
          <w:numId w:val="16"/>
        </w:numPr>
        <w:rPr>
          <w:rFonts w:ascii="Times New Roman" w:hAnsi="Times New Roman" w:cs="Times New Roman"/>
          <w:sz w:val="24"/>
          <w:szCs w:val="24"/>
        </w:rPr>
      </w:pPr>
      <w:r w:rsidRPr="002D53B3">
        <w:rPr>
          <w:rFonts w:ascii="Times New Roman" w:hAnsi="Times New Roman" w:cs="Times New Roman"/>
          <w:sz w:val="24"/>
          <w:szCs w:val="24"/>
        </w:rPr>
        <w:t>Participated in Hackathons</w:t>
      </w:r>
      <w:r w:rsidR="002D53B3">
        <w:rPr>
          <w:rFonts w:ascii="Times New Roman" w:hAnsi="Times New Roman" w:cs="Times New Roman"/>
          <w:sz w:val="24"/>
          <w:szCs w:val="24"/>
        </w:rPr>
        <w:t>.</w:t>
      </w:r>
    </w:p>
    <w:p w14:paraId="55E453DF" w14:textId="2688A238" w:rsidR="002D53B3" w:rsidRPr="002D53B3" w:rsidRDefault="00000000" w:rsidP="002D53B3">
      <w:pPr>
        <w:pStyle w:val="ListParagraph"/>
        <w:numPr>
          <w:ilvl w:val="0"/>
          <w:numId w:val="16"/>
        </w:numPr>
        <w:rPr>
          <w:rFonts w:ascii="Times New Roman" w:hAnsi="Times New Roman" w:cs="Times New Roman"/>
          <w:sz w:val="24"/>
          <w:szCs w:val="24"/>
        </w:rPr>
      </w:pPr>
      <w:r w:rsidRPr="002D53B3">
        <w:rPr>
          <w:rFonts w:ascii="Times New Roman" w:hAnsi="Times New Roman" w:cs="Times New Roman"/>
          <w:sz w:val="24"/>
          <w:szCs w:val="24"/>
        </w:rPr>
        <w:t>Built ML &amp; Web Development Projects</w:t>
      </w:r>
      <w:r w:rsidR="002D53B3">
        <w:rPr>
          <w:rFonts w:ascii="Times New Roman" w:hAnsi="Times New Roman" w:cs="Times New Roman"/>
          <w:sz w:val="24"/>
          <w:szCs w:val="24"/>
        </w:rPr>
        <w:t>.</w:t>
      </w:r>
      <w:r w:rsidRPr="002D53B3">
        <w:rPr>
          <w:rFonts w:ascii="Times New Roman" w:hAnsi="Times New Roman" w:cs="Times New Roman"/>
          <w:sz w:val="24"/>
          <w:szCs w:val="24"/>
        </w:rPr>
        <w:t xml:space="preserve"> </w:t>
      </w:r>
    </w:p>
    <w:p w14:paraId="26AF7DCA" w14:textId="4DF40C4C" w:rsidR="00831073" w:rsidRPr="002D53B3" w:rsidRDefault="00000000" w:rsidP="002D53B3">
      <w:pPr>
        <w:pStyle w:val="ListParagraph"/>
        <w:numPr>
          <w:ilvl w:val="0"/>
          <w:numId w:val="16"/>
        </w:numPr>
        <w:rPr>
          <w:rFonts w:ascii="Times New Roman" w:hAnsi="Times New Roman" w:cs="Times New Roman"/>
          <w:sz w:val="24"/>
          <w:szCs w:val="24"/>
        </w:rPr>
      </w:pPr>
      <w:r w:rsidRPr="002D53B3">
        <w:rPr>
          <w:rFonts w:ascii="Times New Roman" w:hAnsi="Times New Roman" w:cs="Times New Roman"/>
          <w:sz w:val="24"/>
          <w:szCs w:val="24"/>
        </w:rPr>
        <w:t>Active GitHub Learner</w:t>
      </w:r>
      <w:r w:rsidR="002D53B3">
        <w:rPr>
          <w:rFonts w:ascii="Times New Roman" w:hAnsi="Times New Roman" w:cs="Times New Roman"/>
          <w:sz w:val="24"/>
          <w:szCs w:val="24"/>
        </w:rPr>
        <w:t>.</w:t>
      </w:r>
    </w:p>
    <w:sectPr w:rsidR="00831073" w:rsidRPr="002D53B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F10146"/>
    <w:multiLevelType w:val="hybridMultilevel"/>
    <w:tmpl w:val="297A944A"/>
    <w:lvl w:ilvl="0" w:tplc="40090001">
      <w:start w:val="1"/>
      <w:numFmt w:val="bullet"/>
      <w:lvlText w:val=""/>
      <w:lvlJc w:val="left"/>
      <w:pPr>
        <w:ind w:left="501" w:hanging="360"/>
      </w:pPr>
      <w:rPr>
        <w:rFonts w:ascii="Symbol" w:hAnsi="Symbol" w:hint="default"/>
      </w:rPr>
    </w:lvl>
    <w:lvl w:ilvl="1" w:tplc="FFFFFFFF" w:tentative="1">
      <w:start w:val="1"/>
      <w:numFmt w:val="bullet"/>
      <w:lvlText w:val="o"/>
      <w:lvlJc w:val="left"/>
      <w:pPr>
        <w:ind w:left="1221" w:hanging="360"/>
      </w:pPr>
      <w:rPr>
        <w:rFonts w:ascii="Courier New" w:hAnsi="Courier New" w:cs="Courier New" w:hint="default"/>
      </w:rPr>
    </w:lvl>
    <w:lvl w:ilvl="2" w:tplc="FFFFFFFF" w:tentative="1">
      <w:start w:val="1"/>
      <w:numFmt w:val="bullet"/>
      <w:lvlText w:val=""/>
      <w:lvlJc w:val="left"/>
      <w:pPr>
        <w:ind w:left="1941" w:hanging="360"/>
      </w:pPr>
      <w:rPr>
        <w:rFonts w:ascii="Wingdings" w:hAnsi="Wingdings" w:hint="default"/>
      </w:rPr>
    </w:lvl>
    <w:lvl w:ilvl="3" w:tplc="FFFFFFFF" w:tentative="1">
      <w:start w:val="1"/>
      <w:numFmt w:val="bullet"/>
      <w:lvlText w:val=""/>
      <w:lvlJc w:val="left"/>
      <w:pPr>
        <w:ind w:left="2661" w:hanging="360"/>
      </w:pPr>
      <w:rPr>
        <w:rFonts w:ascii="Symbol" w:hAnsi="Symbol" w:hint="default"/>
      </w:rPr>
    </w:lvl>
    <w:lvl w:ilvl="4" w:tplc="FFFFFFFF" w:tentative="1">
      <w:start w:val="1"/>
      <w:numFmt w:val="bullet"/>
      <w:lvlText w:val="o"/>
      <w:lvlJc w:val="left"/>
      <w:pPr>
        <w:ind w:left="3381" w:hanging="360"/>
      </w:pPr>
      <w:rPr>
        <w:rFonts w:ascii="Courier New" w:hAnsi="Courier New" w:cs="Courier New" w:hint="default"/>
      </w:rPr>
    </w:lvl>
    <w:lvl w:ilvl="5" w:tplc="FFFFFFFF" w:tentative="1">
      <w:start w:val="1"/>
      <w:numFmt w:val="bullet"/>
      <w:lvlText w:val=""/>
      <w:lvlJc w:val="left"/>
      <w:pPr>
        <w:ind w:left="4101" w:hanging="360"/>
      </w:pPr>
      <w:rPr>
        <w:rFonts w:ascii="Wingdings" w:hAnsi="Wingdings" w:hint="default"/>
      </w:rPr>
    </w:lvl>
    <w:lvl w:ilvl="6" w:tplc="FFFFFFFF" w:tentative="1">
      <w:start w:val="1"/>
      <w:numFmt w:val="bullet"/>
      <w:lvlText w:val=""/>
      <w:lvlJc w:val="left"/>
      <w:pPr>
        <w:ind w:left="4821" w:hanging="360"/>
      </w:pPr>
      <w:rPr>
        <w:rFonts w:ascii="Symbol" w:hAnsi="Symbol" w:hint="default"/>
      </w:rPr>
    </w:lvl>
    <w:lvl w:ilvl="7" w:tplc="FFFFFFFF" w:tentative="1">
      <w:start w:val="1"/>
      <w:numFmt w:val="bullet"/>
      <w:lvlText w:val="o"/>
      <w:lvlJc w:val="left"/>
      <w:pPr>
        <w:ind w:left="5541" w:hanging="360"/>
      </w:pPr>
      <w:rPr>
        <w:rFonts w:ascii="Courier New" w:hAnsi="Courier New" w:cs="Courier New" w:hint="default"/>
      </w:rPr>
    </w:lvl>
    <w:lvl w:ilvl="8" w:tplc="FFFFFFFF" w:tentative="1">
      <w:start w:val="1"/>
      <w:numFmt w:val="bullet"/>
      <w:lvlText w:val=""/>
      <w:lvlJc w:val="left"/>
      <w:pPr>
        <w:ind w:left="6261" w:hanging="360"/>
      </w:pPr>
      <w:rPr>
        <w:rFonts w:ascii="Wingdings" w:hAnsi="Wingdings" w:hint="default"/>
      </w:rPr>
    </w:lvl>
  </w:abstractNum>
  <w:abstractNum w:abstractNumId="10" w15:restartNumberingAfterBreak="0">
    <w:nsid w:val="04363D81"/>
    <w:multiLevelType w:val="hybridMultilevel"/>
    <w:tmpl w:val="901E57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66B7574"/>
    <w:multiLevelType w:val="hybridMultilevel"/>
    <w:tmpl w:val="7428B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3D50594"/>
    <w:multiLevelType w:val="hybridMultilevel"/>
    <w:tmpl w:val="7C148A7E"/>
    <w:lvl w:ilvl="0" w:tplc="40090001">
      <w:start w:val="1"/>
      <w:numFmt w:val="bullet"/>
      <w:lvlText w:val=""/>
      <w:lvlJc w:val="left"/>
      <w:pPr>
        <w:ind w:left="501" w:hanging="360"/>
      </w:pPr>
      <w:rPr>
        <w:rFonts w:ascii="Symbol" w:hAnsi="Symbol" w:hint="default"/>
      </w:rPr>
    </w:lvl>
    <w:lvl w:ilvl="1" w:tplc="40090003" w:tentative="1">
      <w:start w:val="1"/>
      <w:numFmt w:val="bullet"/>
      <w:lvlText w:val="o"/>
      <w:lvlJc w:val="left"/>
      <w:pPr>
        <w:ind w:left="1221" w:hanging="360"/>
      </w:pPr>
      <w:rPr>
        <w:rFonts w:ascii="Courier New" w:hAnsi="Courier New" w:cs="Courier New" w:hint="default"/>
      </w:rPr>
    </w:lvl>
    <w:lvl w:ilvl="2" w:tplc="40090005" w:tentative="1">
      <w:start w:val="1"/>
      <w:numFmt w:val="bullet"/>
      <w:lvlText w:val=""/>
      <w:lvlJc w:val="left"/>
      <w:pPr>
        <w:ind w:left="1941" w:hanging="360"/>
      </w:pPr>
      <w:rPr>
        <w:rFonts w:ascii="Wingdings" w:hAnsi="Wingdings" w:hint="default"/>
      </w:rPr>
    </w:lvl>
    <w:lvl w:ilvl="3" w:tplc="40090001" w:tentative="1">
      <w:start w:val="1"/>
      <w:numFmt w:val="bullet"/>
      <w:lvlText w:val=""/>
      <w:lvlJc w:val="left"/>
      <w:pPr>
        <w:ind w:left="2661" w:hanging="360"/>
      </w:pPr>
      <w:rPr>
        <w:rFonts w:ascii="Symbol" w:hAnsi="Symbol" w:hint="default"/>
      </w:rPr>
    </w:lvl>
    <w:lvl w:ilvl="4" w:tplc="40090003" w:tentative="1">
      <w:start w:val="1"/>
      <w:numFmt w:val="bullet"/>
      <w:lvlText w:val="o"/>
      <w:lvlJc w:val="left"/>
      <w:pPr>
        <w:ind w:left="3381" w:hanging="360"/>
      </w:pPr>
      <w:rPr>
        <w:rFonts w:ascii="Courier New" w:hAnsi="Courier New" w:cs="Courier New" w:hint="default"/>
      </w:rPr>
    </w:lvl>
    <w:lvl w:ilvl="5" w:tplc="40090005" w:tentative="1">
      <w:start w:val="1"/>
      <w:numFmt w:val="bullet"/>
      <w:lvlText w:val=""/>
      <w:lvlJc w:val="left"/>
      <w:pPr>
        <w:ind w:left="4101" w:hanging="360"/>
      </w:pPr>
      <w:rPr>
        <w:rFonts w:ascii="Wingdings" w:hAnsi="Wingdings" w:hint="default"/>
      </w:rPr>
    </w:lvl>
    <w:lvl w:ilvl="6" w:tplc="40090001" w:tentative="1">
      <w:start w:val="1"/>
      <w:numFmt w:val="bullet"/>
      <w:lvlText w:val=""/>
      <w:lvlJc w:val="left"/>
      <w:pPr>
        <w:ind w:left="4821" w:hanging="360"/>
      </w:pPr>
      <w:rPr>
        <w:rFonts w:ascii="Symbol" w:hAnsi="Symbol" w:hint="default"/>
      </w:rPr>
    </w:lvl>
    <w:lvl w:ilvl="7" w:tplc="40090003" w:tentative="1">
      <w:start w:val="1"/>
      <w:numFmt w:val="bullet"/>
      <w:lvlText w:val="o"/>
      <w:lvlJc w:val="left"/>
      <w:pPr>
        <w:ind w:left="5541" w:hanging="360"/>
      </w:pPr>
      <w:rPr>
        <w:rFonts w:ascii="Courier New" w:hAnsi="Courier New" w:cs="Courier New" w:hint="default"/>
      </w:rPr>
    </w:lvl>
    <w:lvl w:ilvl="8" w:tplc="40090005" w:tentative="1">
      <w:start w:val="1"/>
      <w:numFmt w:val="bullet"/>
      <w:lvlText w:val=""/>
      <w:lvlJc w:val="left"/>
      <w:pPr>
        <w:ind w:left="6261" w:hanging="360"/>
      </w:pPr>
      <w:rPr>
        <w:rFonts w:ascii="Wingdings" w:hAnsi="Wingdings" w:hint="default"/>
      </w:rPr>
    </w:lvl>
  </w:abstractNum>
  <w:abstractNum w:abstractNumId="13" w15:restartNumberingAfterBreak="0">
    <w:nsid w:val="499A55DE"/>
    <w:multiLevelType w:val="hybridMultilevel"/>
    <w:tmpl w:val="F6803F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1A321A8"/>
    <w:multiLevelType w:val="hybridMultilevel"/>
    <w:tmpl w:val="759EA71C"/>
    <w:lvl w:ilvl="0" w:tplc="40090001">
      <w:start w:val="1"/>
      <w:numFmt w:val="bullet"/>
      <w:lvlText w:val=""/>
      <w:lvlJc w:val="left"/>
      <w:pPr>
        <w:ind w:left="501" w:hanging="360"/>
      </w:pPr>
      <w:rPr>
        <w:rFonts w:ascii="Symbol" w:hAnsi="Symbol" w:hint="default"/>
      </w:rPr>
    </w:lvl>
    <w:lvl w:ilvl="1" w:tplc="FFFFFFFF" w:tentative="1">
      <w:start w:val="1"/>
      <w:numFmt w:val="bullet"/>
      <w:lvlText w:val="o"/>
      <w:lvlJc w:val="left"/>
      <w:pPr>
        <w:ind w:left="1221" w:hanging="360"/>
      </w:pPr>
      <w:rPr>
        <w:rFonts w:ascii="Courier New" w:hAnsi="Courier New" w:cs="Courier New" w:hint="default"/>
      </w:rPr>
    </w:lvl>
    <w:lvl w:ilvl="2" w:tplc="FFFFFFFF" w:tentative="1">
      <w:start w:val="1"/>
      <w:numFmt w:val="bullet"/>
      <w:lvlText w:val=""/>
      <w:lvlJc w:val="left"/>
      <w:pPr>
        <w:ind w:left="1941" w:hanging="360"/>
      </w:pPr>
      <w:rPr>
        <w:rFonts w:ascii="Wingdings" w:hAnsi="Wingdings" w:hint="default"/>
      </w:rPr>
    </w:lvl>
    <w:lvl w:ilvl="3" w:tplc="FFFFFFFF" w:tentative="1">
      <w:start w:val="1"/>
      <w:numFmt w:val="bullet"/>
      <w:lvlText w:val=""/>
      <w:lvlJc w:val="left"/>
      <w:pPr>
        <w:ind w:left="2661" w:hanging="360"/>
      </w:pPr>
      <w:rPr>
        <w:rFonts w:ascii="Symbol" w:hAnsi="Symbol" w:hint="default"/>
      </w:rPr>
    </w:lvl>
    <w:lvl w:ilvl="4" w:tplc="FFFFFFFF" w:tentative="1">
      <w:start w:val="1"/>
      <w:numFmt w:val="bullet"/>
      <w:lvlText w:val="o"/>
      <w:lvlJc w:val="left"/>
      <w:pPr>
        <w:ind w:left="3381" w:hanging="360"/>
      </w:pPr>
      <w:rPr>
        <w:rFonts w:ascii="Courier New" w:hAnsi="Courier New" w:cs="Courier New" w:hint="default"/>
      </w:rPr>
    </w:lvl>
    <w:lvl w:ilvl="5" w:tplc="FFFFFFFF" w:tentative="1">
      <w:start w:val="1"/>
      <w:numFmt w:val="bullet"/>
      <w:lvlText w:val=""/>
      <w:lvlJc w:val="left"/>
      <w:pPr>
        <w:ind w:left="4101" w:hanging="360"/>
      </w:pPr>
      <w:rPr>
        <w:rFonts w:ascii="Wingdings" w:hAnsi="Wingdings" w:hint="default"/>
      </w:rPr>
    </w:lvl>
    <w:lvl w:ilvl="6" w:tplc="FFFFFFFF" w:tentative="1">
      <w:start w:val="1"/>
      <w:numFmt w:val="bullet"/>
      <w:lvlText w:val=""/>
      <w:lvlJc w:val="left"/>
      <w:pPr>
        <w:ind w:left="4821" w:hanging="360"/>
      </w:pPr>
      <w:rPr>
        <w:rFonts w:ascii="Symbol" w:hAnsi="Symbol" w:hint="default"/>
      </w:rPr>
    </w:lvl>
    <w:lvl w:ilvl="7" w:tplc="FFFFFFFF" w:tentative="1">
      <w:start w:val="1"/>
      <w:numFmt w:val="bullet"/>
      <w:lvlText w:val="o"/>
      <w:lvlJc w:val="left"/>
      <w:pPr>
        <w:ind w:left="5541" w:hanging="360"/>
      </w:pPr>
      <w:rPr>
        <w:rFonts w:ascii="Courier New" w:hAnsi="Courier New" w:cs="Courier New" w:hint="default"/>
      </w:rPr>
    </w:lvl>
    <w:lvl w:ilvl="8" w:tplc="FFFFFFFF" w:tentative="1">
      <w:start w:val="1"/>
      <w:numFmt w:val="bullet"/>
      <w:lvlText w:val=""/>
      <w:lvlJc w:val="left"/>
      <w:pPr>
        <w:ind w:left="6261" w:hanging="360"/>
      </w:pPr>
      <w:rPr>
        <w:rFonts w:ascii="Wingdings" w:hAnsi="Wingdings" w:hint="default"/>
      </w:rPr>
    </w:lvl>
  </w:abstractNum>
  <w:abstractNum w:abstractNumId="15" w15:restartNumberingAfterBreak="0">
    <w:nsid w:val="571D432F"/>
    <w:multiLevelType w:val="hybridMultilevel"/>
    <w:tmpl w:val="027C90B4"/>
    <w:lvl w:ilvl="0" w:tplc="1FA2E230">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318657">
    <w:abstractNumId w:val="8"/>
  </w:num>
  <w:num w:numId="2" w16cid:durableId="517812633">
    <w:abstractNumId w:val="6"/>
  </w:num>
  <w:num w:numId="3" w16cid:durableId="1938560684">
    <w:abstractNumId w:val="5"/>
  </w:num>
  <w:num w:numId="4" w16cid:durableId="174227368">
    <w:abstractNumId w:val="4"/>
  </w:num>
  <w:num w:numId="5" w16cid:durableId="595014130">
    <w:abstractNumId w:val="7"/>
  </w:num>
  <w:num w:numId="6" w16cid:durableId="1389762780">
    <w:abstractNumId w:val="3"/>
  </w:num>
  <w:num w:numId="7" w16cid:durableId="708456859">
    <w:abstractNumId w:val="2"/>
  </w:num>
  <w:num w:numId="8" w16cid:durableId="93477494">
    <w:abstractNumId w:val="1"/>
  </w:num>
  <w:num w:numId="9" w16cid:durableId="1202327331">
    <w:abstractNumId w:val="0"/>
  </w:num>
  <w:num w:numId="10" w16cid:durableId="612829596">
    <w:abstractNumId w:val="13"/>
  </w:num>
  <w:num w:numId="11" w16cid:durableId="1959989566">
    <w:abstractNumId w:val="11"/>
  </w:num>
  <w:num w:numId="12" w16cid:durableId="870187915">
    <w:abstractNumId w:val="15"/>
  </w:num>
  <w:num w:numId="13" w16cid:durableId="1522279514">
    <w:abstractNumId w:val="12"/>
  </w:num>
  <w:num w:numId="14" w16cid:durableId="185171713">
    <w:abstractNumId w:val="9"/>
  </w:num>
  <w:num w:numId="15" w16cid:durableId="1351561570">
    <w:abstractNumId w:val="14"/>
  </w:num>
  <w:num w:numId="16" w16cid:durableId="16447014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D53B3"/>
    <w:rsid w:val="00326F90"/>
    <w:rsid w:val="00544151"/>
    <w:rsid w:val="00831073"/>
    <w:rsid w:val="009D3E64"/>
    <w:rsid w:val="00AA1D8D"/>
    <w:rsid w:val="00B47730"/>
    <w:rsid w:val="00C36AD0"/>
    <w:rsid w:val="00C9770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BCC4F"/>
  <w14:defaultImageDpi w14:val="300"/>
  <w15:docId w15:val="{6A820DBE-2CD9-4582-ADAA-95BA36F24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Rakesh .k</cp:lastModifiedBy>
  <cp:revision>3</cp:revision>
  <dcterms:created xsi:type="dcterms:W3CDTF">2026-06-18T09:18:00Z</dcterms:created>
  <dcterms:modified xsi:type="dcterms:W3CDTF">2026-06-18T14:21:00Z</dcterms:modified>
  <cp:category/>
</cp:coreProperties>
</file>